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2322203" name="e04f4190-b88f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37872903" name="e04f4190-b88f-11f0-bd88-21346603dccd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UG - DG </w:t>
            </w:r>
          </w:p>
          <w:p>
            <w:pPr>
              <w:spacing w:before="0" w:after="0" w:line="240" w:lineRule="auto"/>
            </w:pPr>
            <w:r>
              <w:t>Rohrbandage </w:t>
            </w:r>
          </w:p>
        </w:tc>
        <w:tc>
          <w:p>
            <w:pPr>
              <w:spacing w:before="0" w:after="0" w:line="240" w:lineRule="auto"/>
            </w:pPr>
            <w:r>
              <w:t>Rohrummantellung </w:t>
            </w:r>
          </w:p>
        </w:tc>
        <w:tc>
          <w:p>
            <w:pPr>
              <w:spacing w:before="0" w:after="0" w:line="240" w:lineRule="auto"/>
            </w:pPr>
            <w:r>
              <w:t>technisches Textil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24295595" name="567470a0-b888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35255946" name="567470a0-b888-11f0-bd88-21346603dccd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UG - DG </w:t>
            </w:r>
          </w:p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43450428" name="9229c780-b888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96738250" name="9229c780-b888-11f0-bd88-21346603dccd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20692761" name="ed890b90-b888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99448227" name="ed890b90-b888-11f0-bd88-21346603dccd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Waschküche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47690952" name="508d4030-b889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80714969" name="508d4030-b889-11f0-bd88-21346603dccd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Waschküche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96962131" name="66ddfd20-b889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77033475" name="66ddfd20-b889-11f0-bd88-21346603dccd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Gang / Treppenhaus </w:t>
            </w:r>
          </w:p>
          <w:p>
            <w:pPr>
              <w:spacing w:before="0" w:after="0" w:line="240" w:lineRule="auto"/>
            </w:pPr>
            <w:r>
              <w:t>UG-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11895886" name="ab07c990-b889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8949906" name="ab07c990-b889-11f0-bd88-21346603dccd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Gang / Treppenhaus </w:t>
            </w:r>
          </w:p>
          <w:p>
            <w:pPr>
              <w:spacing w:before="0" w:after="0" w:line="240" w:lineRule="auto"/>
            </w:pPr>
            <w:r>
              <w:t>UG- DG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01648263" name="e12f9e30-b889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5020094" name="e12f9e30-b889-11f0-bd88-21346603dccd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63739509" name="8a406900-b88a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6292464" name="8a406900-b88a-11f0-bd88-21346603dccd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/ Decke </w:t>
            </w:r>
          </w:p>
        </w:tc>
        <w:tc>
          <w:p>
            <w:pPr>
              <w:spacing w:before="0" w:after="0" w:line="240" w:lineRule="auto"/>
            </w:pPr>
            <w:r>
              <w:t>Decke / 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05498527" name="cffff0a0-b88a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00701380" name="cffff0a0-b88a-11f0-bd88-21346603dccd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EG -OG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37481291" name="de024120-b88b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30425453" name="de024120-b88b-11f0-bd88-21346603dccd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Bad / 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42131939" name="f5a3e810-b88b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52158167" name="f5a3e810-b88b-11f0-bd88-21346603dccd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Bad / 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39907001" name="0bb3a460-b88c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58961042" name="0bb3a460-b88c-11f0-bd88-21346603dccd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Bad / 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36259516" name="24f76290-b88c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82867751" name="24f76290-b88c-11f0-bd88-21346603dccd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- 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01245719" name="57e51ad0-b88c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60488348" name="57e51ad0-b88c-11f0-bd88-21346603dccd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19369108" name="f990b5d0-b88f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04184075" name="f990b5d0-b88f-11f0-bd88-21346603dccd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/ Decke </w:t>
            </w:r>
          </w:p>
        </w:tc>
        <w:tc>
          <w:p>
            <w:pPr>
              <w:spacing w:before="0" w:after="0" w:line="240" w:lineRule="auto"/>
            </w:pPr>
            <w:r>
              <w:t>Decke / 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66603228" name="21ff0d50-b890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04518092" name="21ff0d50-b890-11f0-bd88-21346603dccd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VM-18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UG 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37563864" name="4d4ed9e0-b890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49916766" name="4d4ed9e0-b890-11f0-bd88-21346603dccd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VM-19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UG - DG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57049198" name="672ed810-b890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9894604" name="672ed810-b890-11f0-bd88-21346603dccd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VM-20</w:t>
            </w:r>
          </w:p>
        </w:tc>
        <w:tc>
          <w:p>
            <w:pPr>
              <w:spacing w:before="0" w:after="0" w:line="240" w:lineRule="auto"/>
            </w:pPr>
            <w:r>
              <w:t>Bad / Küche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80818463" name="ca5d82a0-b891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4624628" name="ca5d82a0-b891-11f0-bd88-21346603dccd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VM-21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60225048" name="e7b828a0-b891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6589753" name="e7b828a0-b891-11f0-bd88-21346603dccd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VM-22</w:t>
            </w:r>
          </w:p>
        </w:tc>
        <w:tc>
          <w:p>
            <w:pPr>
              <w:spacing w:before="0" w:after="0" w:line="240" w:lineRule="auto"/>
            </w:pPr>
            <w:r>
              <w:t>Bad / Küche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94684004" name="05f34390-b892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190328" name="05f34390-b892-11f0-bd88-21346603dccd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VM-23</w:t>
            </w:r>
          </w:p>
        </w:tc>
        <w:tc>
          <w:p>
            <w:pPr>
              <w:spacing w:before="0" w:after="0" w:line="240" w:lineRule="auto"/>
            </w:pPr>
            <w:r>
              <w:t>Bad / Küche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62768922" name="17ed2980-b892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9240145" name="17ed2980-b892-11f0-bd88-21346603dccd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VM-24</w:t>
            </w:r>
          </w:p>
        </w:tc>
        <w:tc>
          <w:p>
            <w:pPr>
              <w:spacing w:before="0" w:after="0" w:line="240" w:lineRule="auto"/>
            </w:pPr>
            <w:r>
              <w:t>Wohnzimmer / Küche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Kachelofen </w:t>
            </w:r>
          </w:p>
        </w:tc>
        <w:tc>
          <w:p>
            <w:pPr>
              <w:spacing w:before="0" w:after="0" w:line="240" w:lineRule="auto"/>
            </w:pPr>
            <w:r>
              <w:t>Kachelofen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70962287" name="67194250-b892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30397796" name="67194250-b892-11f0-bd88-21346603dccd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VM-25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UG - DG </w:t>
            </w:r>
          </w:p>
          <w:p>
            <w:pPr>
              <w:spacing w:before="0" w:after="0" w:line="240" w:lineRule="auto"/>
            </w:pPr>
            <w:r>
              <w:t>Bodenschüttung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Bodenschüttung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48987097" name="ddb0e8a0-b892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6887610" name="ddb0e8a0-b892-11f0-bd88-21346603dccd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VM-26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53199443" name="98540880-b894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89566171" name="98540880-b894-11f0-bd88-21346603dccd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VM-27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15152695" name="a9879130-b894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80331373" name="a9879130-b894-11f0-bd88-21346603dccd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VM-28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20122384" name="0020c1b0-b895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4076582" name="0020c1b0-b895-11f0-bd88-21346603dccd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VM-29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85567485" name="1429b180-b895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17004733" name="1429b180-b895-11f0-bd88-21346603dccd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VM-30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Wand / Decke </w:t>
            </w:r>
          </w:p>
        </w:tc>
        <w:tc>
          <w:p>
            <w:pPr>
              <w:spacing w:before="0" w:after="0" w:line="240" w:lineRule="auto"/>
            </w:pPr>
            <w:r>
              <w:t>Decke / 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88099160" name="70227670-b895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62778121" name="70227670-b895-11f0-bd88-21346603dccd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VM-31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06317173" name="1c759b00-b896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5628680" name="1c759b00-b896-11f0-bd88-21346603dccd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VM-32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23470191" name="eadc1630-b897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43798849" name="eadc1630-b897-11f0-bd88-21346603dccd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VM-33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97413141" name="f9f682e0-b897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29757561" name="f9f682e0-b897-11f0-bd88-21346603dccd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VM-34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4920491" name="093fa0b0-b898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3470045" name="093fa0b0-b898-11f0-bd88-21346603dccd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VM-35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90258005" name="5be92070-b898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39267447" name="5be92070-b898-11f0-bd88-21346603dccd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VM-36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93152283" name="1bf5aab0-b898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2492598" name="1bf5aab0-b898-11f0-bd88-21346603dccd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VM-37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13825954" name="95b481a0-b898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46632621" name="95b481a0-b898-11f0-bd88-21346603dccd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VM-38</w:t>
            </w:r>
          </w:p>
        </w:tc>
        <w:tc>
          <w:p>
            <w:pPr>
              <w:spacing w:before="0" w:after="0" w:line="240" w:lineRule="auto"/>
            </w:pPr>
            <w:r>
              <w:t>Estrich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71553476" name="0fa6ebb0-b899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12767757" name="0fa6ebb0-b899-11f0-bd88-21346603dccd.jpg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VM-39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EG 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0783339" name="bd8bfae0-b899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41716279" name="bd8bfae0-b899-11f0-bd88-21346603dccd.jpg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VM-40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EG 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25412103" name="7f32b7b0-b89a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1289535" name="7f32b7b0-b89a-11f0-bd88-21346603dccd.jpg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25561688" name="70cd1f20-c179-11f0-937d-2d416616e50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82662" name="70cd1f20-c179-11f0-937d-2d416616e506.jpg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45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MFH. Brunnenbergstrasse 4, 9000 St. Gallen</w:t>
          </w:r>
        </w:p>
        <w:p>
          <w:pPr>
            <w:spacing w:before="0" w:after="0"/>
          </w:pPr>
          <w:r>
            <w:t>310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media/document_image_rId41.jpeg" Type="http://schemas.openxmlformats.org/officeDocument/2006/relationships/image" Id="rId41"/>
    <Relationship Target="media/document_image_rId42.jpeg" Type="http://schemas.openxmlformats.org/officeDocument/2006/relationships/image" Id="rId42"/>
    <Relationship Target="media/document_image_rId43.jpeg" Type="http://schemas.openxmlformats.org/officeDocument/2006/relationships/image" Id="rId43"/>
    <Relationship Target="media/document_image_rId44.jpeg" Type="http://schemas.openxmlformats.org/officeDocument/2006/relationships/image" Id="rId44"/>
    <Relationship Target="footer.xml" Type="http://schemas.openxmlformats.org/officeDocument/2006/relationships/footer" Id="rId45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